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工艺参数监控记录</w:t>
      </w:r>
    </w:p>
    <w:p>
      <w:r>
        <w:t>记录编号：FM-042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工序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参数名称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标准值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实测值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判定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表单编号：FM-042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